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Pr="00AA2476">
        <w:rPr>
          <w:color w:val="FF0000"/>
        </w:rPr>
        <w:t>X</w:t>
      </w:r>
      <w:r>
        <w:t xml:space="preserve"> – </w:t>
      </w:r>
      <w:r w:rsidR="00A14104">
        <w:t>Model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bookmarkStart w:id="10" w:name="_GoBack"/>
      <w:bookmarkEnd w:id="10"/>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177A29"/>
    <w:rsid w:val="002B5524"/>
    <w:rsid w:val="003B3222"/>
    <w:rsid w:val="00424DED"/>
    <w:rsid w:val="00482A4F"/>
    <w:rsid w:val="00527398"/>
    <w:rsid w:val="00632123"/>
    <w:rsid w:val="008104C5"/>
    <w:rsid w:val="008402D9"/>
    <w:rsid w:val="009175F9"/>
    <w:rsid w:val="009761CF"/>
    <w:rsid w:val="009B0D92"/>
    <w:rsid w:val="00A03098"/>
    <w:rsid w:val="00A14104"/>
    <w:rsid w:val="00A3732E"/>
    <w:rsid w:val="00A53085"/>
    <w:rsid w:val="00AA2476"/>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B0F44D28.dotm</Template>
  <TotalTime>17</TotalTime>
  <Pages>1</Pages>
  <Words>167</Words>
  <Characters>955</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Zelm, Vera van</cp:lastModifiedBy>
  <cp:revision>3</cp:revision>
  <cp:lastPrinted>2019-06-25T09:05:00Z</cp:lastPrinted>
  <dcterms:created xsi:type="dcterms:W3CDTF">2019-07-10T09:04:00Z</dcterms:created>
  <dcterms:modified xsi:type="dcterms:W3CDTF">2019-07-10T09:13:00Z</dcterms:modified>
</cp:coreProperties>
</file>